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8163828" name="019f176c-5df9-7d9a-ba2b-b04c95921f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235558" name="019f176c-5df9-7d9a-ba2b-b04c95921fa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0087274" name="019f1781-4dee-7e42-9e3e-84957733b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189299" name="019f1781-4dee-7e42-9e3e-84957733b62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6844304" name="019f17a4-21cf-7117-8e4a-e3e84f5a27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038641" name="019f17a4-21cf-7117-8e4a-e3e84f5a27e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0208460" name="019f1728-2f08-77b5-b3a9-74bd9f4cf4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560119" name="019f1728-2f08-77b5-b3a9-74bd9f4cf40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8921551" name="019f173d-259c-7b9e-86a1-9441b12ec7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913555" name="019f173d-259c-7b9e-86a1-9441b12ec7f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3060337" name="019f174a-10a5-7a50-b8dc-912ca965b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954337" name="019f174a-10a5-7a50-b8dc-912ca965b5e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7627428" name="019f175d-d30d-74d3-b9f2-aab7728710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866600" name="019f175d-d30d-74d3-b9f2-aab77287108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8373832" name="019f176a-98e9-7053-9afc-b1a14a8d0b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639351" name="019f176a-98e9-7053-9afc-b1a14a8d0b7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484025" name="019f1780-8fb6-74b0-83d6-752bb740f8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162826" name="019f1780-8fb6-74b0-83d6-752bb740f82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9413680" name="019f179a-e5bb-77b6-8641-5a89a0b337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133183" name="019f179a-e5bb-77b6-8641-5a89a0b3379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1995907" name="019f17a0-c4a9-7858-9531-8258eb86fc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834204" name="019f17a0-c4a9-7858-9531-8258eb86fc8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8475677" name="019f17da-c622-7996-911f-50e753a7ce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684002" name="019f17da-c622-7996-911f-50e753a7ce9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0838144" name="019f172a-5843-78f1-a500-e49b30abba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153667" name="019f172a-5843-78f1-a500-e49b30abba5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2221413" name="019f173e-0119-747e-b089-20290dcb7d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726892" name="019f173e-0119-747e-b089-20290dcb7dd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9623952" name="019f174a-dfda-70d0-83b1-b4f1fbd77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377013" name="019f174a-dfda-70d0-83b1-b4f1fbd77dc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4574248" name="019f1760-5a1a-7f45-865b-f050866f47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28496" name="019f1760-5a1a-7f45-865b-f050866f47c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3027566" name="019f176b-bc8d-7271-815d-cdf04af490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276841" name="019f176b-bc8d-7271-815d-cdf04af490c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8262490" name="019f179c-986b-7f82-9b48-ec75c56f5f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435976" name="019f179c-986b-7f82-9b48-ec75c56f5fc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4749513" name="019f17a4-b8e4-7b40-9089-c51ba38813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014510" name="019f17a4-b8e4-7b40-9089-c51ba388138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0294255" name="019f17db-b889-70b5-b544-1f652ffd88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443194" name="019f17db-b889-70b5-b544-1f652ffd880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1915011" name="019f172b-4fba-7692-93f1-7fbaf060d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132248" name="019f172b-4fba-7692-93f1-7fbaf060d53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7957409" name="019f173e-ad5c-75d1-8a9b-0ea1f2b746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325239" name="019f173e-ad5c-75d1-8a9b-0ea1f2b746d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6022277" name="019f174b-669a-76b4-9e86-b3b97a404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526229" name="019f174b-669a-76b4-9e86-b3b97a404b8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4004321" name="019f175e-8b05-708c-a86a-d5ed9158e8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492477" name="019f175e-8b05-708c-a86a-d5ed9158e8a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2835645" name="019f1781-b804-776c-9c17-78fb2e613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167389" name="019f1781-b804-776c-9c17-78fb2e61309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0718936" name="019f179b-f6f2-73cf-97ca-91dafa6b4a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902108" name="019f179b-f6f2-73cf-97ca-91dafa6b4a6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8963509" name="019f17dc-42e4-7e48-b633-42be341ff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963720" name="019f17dc-42e4-7e48-b633-42be341ff76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3733400" name="019f1731-1f1b-77d0-b4ae-c26e26f8e0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723477" name="019f1731-1f1b-77d0-b4ae-c26e26f8e0f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Wurde versiegelt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9227985" name="019f1743-bb3e-7793-aba4-2b6419020a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308473" name="019f1743-bb3e-7793-aba4-2b6419020aa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3573092" name="019f17be-2ec9-7fe5-ace6-789501a3f6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589469" name="019f17be-2ec9-7fe5-ace6-789501a3f64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3828261" name="019f17c0-df28-7144-bdf3-b5a99c4691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608056" name="019f17c0-df28-7144-bdf3-b5a99c46914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0615576" name="019f1754-5b3c-7891-ab2b-99b823110c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142722" name="019f1754-5b3c-7891-ab2b-99b823110c7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166896" name="019f176f-9aa6-74ef-b845-65f0b36ee6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652702" name="019f176f-9aa6-74ef-b845-65f0b36ee66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4581302" name="019f1775-7c68-79a2-8f12-964d59a1be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796773" name="019f1775-7c68-79a2-8f12-964d59a1be8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0535737" name="019f1791-9238-7b57-88b2-a20e5fa3b7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018281" name="019f1791-9238-7b57-88b2-a20e5fa3b7c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75. WHG. Seiteneingang </w:t>
            </w:r>
          </w:p>
          <w:p>
            <w:pPr>
              <w:spacing w:before="0" w:after="0" w:line="240" w:lineRule="auto"/>
            </w:pPr>
            <w:r>
              <w:t>EG.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8168591" name="019f17ca-5c54-7746-8e23-4e9a42212f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602725" name="019f17ca-5c54-7746-8e23-4e9a42212fe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Wallisellerstrasse 75, Pfändwiesenstr. 2a,2b,4 Opfikon</w:t>
          </w:r>
        </w:p>
        <w:p>
          <w:pPr>
            <w:spacing w:before="0" w:after="0"/>
          </w:pPr>
          <w:r>
            <w:t>1031 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